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76025877" name="01a01ec2-9f0d-74c2-9e76-4fc662680d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7719360" name="01a01ec2-9f0d-74c2-9e76-4fc662680d5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9283505" name="01a01ec2-ba57-79b9-8f91-387a16413c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2581202" name="01a01ec2-ba57-79b9-8f91-387a16413c7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Flachdichtung 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3377071" name="01a01ece-df5b-7b0b-b6ee-04032a4d85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0576381" name="01a01ece-df5b-7b0b-b6ee-04032a4d85c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3347259" name="01a01ecf-0c43-71a8-b72b-5d8f4cb4d4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5206252" name="01a01ecf-0c43-71a8-b72b-5d8f4cb4d4c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77200636" name="01a01ed0-08ec-7448-8b4a-1403d970c0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5769282" name="01a01ed0-08ec-7448-8b4a-1403d970c05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0325612" name="01a01ed0-766e-734b-8ba7-bd33148153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9690819" name="01a01ed0-766e-734b-8ba7-bd331481536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6729447" name="01a01ed3-3424-7a35-a66e-0d058163ad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7897066" name="01a01ed3-3424-7a35-a66e-0d058163adc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2618429" name="01a01ed3-8670-78c6-91af-da664b3097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4029319" name="01a01ed3-8670-78c6-91af-da664b30970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Vadianstrasse 41, St.Gallen 9000</w:t>
          </w:r>
        </w:p>
        <w:p>
          <w:pPr>
            <w:spacing w:before="0" w:after="0"/>
          </w:pPr>
          <w:r>
            <w:t>DN 1158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